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WC / 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18410489" name="098af2e0-05a1-11f0-b396-f369ce5eb7d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2704772" name="098af2e0-05a1-11f0-b396-f369ce5eb7d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WC / 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95928154" name="2591efc0-05a1-11f0-8e30-75cef779688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5321851" name="2591efc0-05a1-11f0-8e30-75cef779688f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Alle 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6300876" name="370d56e0-05a1-11f0-9732-fd4afc214bf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2248144" name="370d56e0-05a1-11f0-9732-fd4afc214bfb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23090542" name="fcecf080-05a3-11f0-b508-41f1cf02d60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2692429" name="fcecf080-05a3-11f0-b508-41f1cf02d606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Waschecke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36917127" name="3b8a8850-05a6-11f0-bd48-a11abb60c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6832361" name="3b8a8850-05a6-11f0-bd48-a11abb60c3aa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Alle Zimmer </w:t>
            </w:r>
          </w:p>
          <w:p>
            <w:pPr>
              <w:spacing w:before="0" w:after="0" w:line="240" w:lineRule="auto"/>
            </w:pPr>
            <w:r>
              <w:t>OG / EG / UG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Kork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65175279" name="9d613970-05a6-11f0-b866-09800a250c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9747665" name="9d613970-05a6-11f0-b866-09800a250c3a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23917625" name="b9fe5bd0-05a6-11f0-8bac-3b02cdb120d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9074504" name="b9fe5bd0-05a6-11f0-8bac-3b02cdb120d7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Hembergstrasse 58, 9630 Wattwil 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footer.xml" Type="http://schemas.openxmlformats.org/officeDocument/2006/relationships/footer" Id="rId11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